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59E73E">
      <w:pPr>
        <w:spacing w:before="380" w:after="140" w:line="288" w:lineRule="auto"/>
        <w:ind w:left="0"/>
        <w:jc w:val="left"/>
        <w:outlineLvl w:val="0"/>
      </w:pPr>
      <w:bookmarkStart w:id="0" w:name="heading_0"/>
      <w:r>
        <w:rPr>
          <w:rFonts w:ascii="Arial" w:hAnsi="Arial" w:eastAsia="等线" w:cs="Arial"/>
          <w:b/>
          <w:sz w:val="36"/>
        </w:rPr>
        <w:t>Questionnaire on AI-Enabled Clinical Reasoning Cultivation in General Practice</w:t>
      </w:r>
      <w:bookmarkEnd w:id="0"/>
    </w:p>
    <w:p w14:paraId="5D6EF7A2">
      <w:pPr>
        <w:spacing w:before="320" w:after="120" w:line="288" w:lineRule="auto"/>
        <w:ind w:left="0"/>
        <w:jc w:val="left"/>
        <w:outlineLvl w:val="1"/>
      </w:pPr>
      <w:bookmarkStart w:id="1" w:name="heading_1"/>
      <w:r>
        <w:rPr>
          <w:rFonts w:ascii="Arial" w:hAnsi="Arial" w:eastAsia="等线" w:cs="Arial"/>
          <w:b/>
          <w:sz w:val="32"/>
        </w:rPr>
        <w:t>Teacher Version</w:t>
      </w:r>
      <w:bookmarkEnd w:id="1"/>
    </w:p>
    <w:p w14:paraId="2FDD9A4C">
      <w:pPr>
        <w:spacing w:before="120" w:after="120" w:line="288" w:lineRule="auto"/>
        <w:ind w:left="0"/>
        <w:jc w:val="left"/>
      </w:pPr>
      <w:r>
        <w:rPr>
          <w:rFonts w:ascii="Arial" w:hAnsi="Arial" w:eastAsia="等线" w:cs="Arial"/>
          <w:b/>
          <w:sz w:val="22"/>
        </w:rPr>
        <w:t>Respondents</w:t>
      </w:r>
      <w:r>
        <w:rPr>
          <w:rFonts w:ascii="Arial" w:hAnsi="Arial" w:eastAsia="等线" w:cs="Arial"/>
          <w:sz w:val="22"/>
        </w:rPr>
        <w:t>: General practice clinical teachers with at least 3 years of teaching experience</w:t>
      </w:r>
    </w:p>
    <w:p w14:paraId="54D768BF">
      <w:pPr>
        <w:spacing w:before="120" w:after="120" w:line="288" w:lineRule="auto"/>
        <w:ind w:left="0"/>
        <w:jc w:val="left"/>
      </w:pPr>
      <w:r>
        <w:rPr>
          <w:rFonts w:ascii="Arial" w:hAnsi="Arial" w:eastAsia="等线" w:cs="Arial"/>
          <w:b/>
          <w:sz w:val="22"/>
        </w:rPr>
        <w:t>Survey Instructions</w:t>
      </w:r>
      <w:r>
        <w:rPr>
          <w:rFonts w:ascii="Arial" w:hAnsi="Arial" w:eastAsia="等线" w:cs="Arial"/>
          <w:sz w:val="22"/>
        </w:rPr>
        <w:t>: This questionnaire aims to investigate the application status, attitudes, and demands of general practice clinical teachers toward AI-enabled clinical reasoning cultivation in general practice. There are no right or wrong answers to the questions. All survey results will only be used for academic research, and personal information will be strictly kept confidential. Please fill in the questionnaire truthfully according to your actual situation. Thank you for your support and cooperation!</w:t>
      </w:r>
    </w:p>
    <w:p w14:paraId="23310408">
      <w:pPr>
        <w:spacing w:before="300" w:after="120" w:line="288" w:lineRule="auto"/>
        <w:ind w:left="0"/>
        <w:jc w:val="left"/>
        <w:outlineLvl w:val="2"/>
      </w:pPr>
      <w:bookmarkStart w:id="2" w:name="heading_2"/>
      <w:r>
        <w:rPr>
          <w:rFonts w:ascii="Arial" w:hAnsi="Arial" w:eastAsia="等线" w:cs="Arial"/>
          <w:b/>
          <w:sz w:val="30"/>
        </w:rPr>
        <w:t>Part 1: General Demographic Information</w:t>
      </w:r>
      <w:bookmarkEnd w:id="2"/>
    </w:p>
    <w:p w14:paraId="365EE698">
      <w:pPr>
        <w:numPr>
          <w:ilvl w:val="0"/>
          <w:numId w:val="1"/>
        </w:numPr>
        <w:spacing w:before="120" w:after="120" w:line="288" w:lineRule="auto"/>
        <w:ind w:left="0"/>
        <w:jc w:val="left"/>
      </w:pPr>
      <w:r>
        <w:rPr>
          <w:rFonts w:ascii="Arial" w:hAnsi="Arial" w:eastAsia="等线" w:cs="Arial"/>
          <w:sz w:val="22"/>
        </w:rPr>
        <w:t>Gender: □ Male □ Female</w:t>
      </w:r>
    </w:p>
    <w:p w14:paraId="62814BD3">
      <w:pPr>
        <w:numPr>
          <w:ilvl w:val="0"/>
          <w:numId w:val="2"/>
        </w:numPr>
        <w:spacing w:before="120" w:after="120" w:line="288" w:lineRule="auto"/>
        <w:ind w:left="0"/>
        <w:jc w:val="left"/>
      </w:pPr>
      <w:r>
        <w:rPr>
          <w:rFonts w:ascii="Arial" w:hAnsi="Arial" w:eastAsia="等线" w:cs="Arial"/>
          <w:sz w:val="22"/>
        </w:rPr>
        <w:t>Age: □ 30-39 years old □ 40-49 years old □ 50-59 years old □ ≥60 years old</w:t>
      </w:r>
    </w:p>
    <w:p w14:paraId="135206EE">
      <w:pPr>
        <w:numPr>
          <w:ilvl w:val="0"/>
          <w:numId w:val="3"/>
        </w:numPr>
        <w:spacing w:before="120" w:after="120" w:line="288" w:lineRule="auto"/>
        <w:ind w:left="0"/>
        <w:jc w:val="left"/>
      </w:pPr>
      <w:r>
        <w:rPr>
          <w:rFonts w:ascii="Arial" w:hAnsi="Arial" w:eastAsia="等线" w:cs="Arial"/>
          <w:sz w:val="22"/>
        </w:rPr>
        <w:t>Professional Title: □ Attending Physician □ Associate Chief Physician □ Chief Physician □ Others</w:t>
      </w:r>
    </w:p>
    <w:p w14:paraId="37BC0059">
      <w:pPr>
        <w:numPr>
          <w:ilvl w:val="0"/>
          <w:numId w:val="4"/>
        </w:numPr>
        <w:spacing w:before="120" w:after="120" w:line="288" w:lineRule="auto"/>
        <w:ind w:left="0"/>
        <w:jc w:val="left"/>
      </w:pPr>
      <w:r>
        <w:rPr>
          <w:rFonts w:ascii="Arial" w:hAnsi="Arial" w:eastAsia="等线" w:cs="Arial"/>
          <w:sz w:val="22"/>
        </w:rPr>
        <w:t>Years of General Practice Teaching: □ 3-5 years □ 6-10 years □ 11-15 years □ ≥16 years</w:t>
      </w:r>
    </w:p>
    <w:p w14:paraId="7DF0E279">
      <w:pPr>
        <w:numPr>
          <w:ilvl w:val="0"/>
          <w:numId w:val="5"/>
        </w:numPr>
        <w:spacing w:before="120" w:after="120" w:line="288" w:lineRule="auto"/>
        <w:ind w:left="0"/>
        <w:jc w:val="left"/>
      </w:pPr>
      <w:r>
        <w:rPr>
          <w:rFonts w:ascii="Arial" w:hAnsi="Arial" w:eastAsia="等线" w:cs="Arial"/>
          <w:sz w:val="22"/>
        </w:rPr>
        <w:t>Level of the Training Base: □ National General Practitioner Training Base □ Provincial General Practitioner Training Base □ Prefectural/Municipal Training Base</w:t>
      </w:r>
    </w:p>
    <w:p w14:paraId="485F4E66">
      <w:pPr>
        <w:spacing w:before="300" w:after="120" w:line="288" w:lineRule="auto"/>
        <w:ind w:left="0"/>
        <w:jc w:val="left"/>
        <w:outlineLvl w:val="2"/>
      </w:pPr>
      <w:bookmarkStart w:id="3" w:name="heading_3"/>
      <w:r>
        <w:rPr>
          <w:rFonts w:ascii="Arial" w:hAnsi="Arial" w:eastAsia="等线" w:cs="Arial"/>
          <w:b/>
          <w:sz w:val="30"/>
        </w:rPr>
        <w:t>Part 2: Application Foundation of AI Technology</w:t>
      </w:r>
      <w:bookmarkEnd w:id="3"/>
    </w:p>
    <w:p w14:paraId="0AB360E4">
      <w:pPr>
        <w:numPr>
          <w:ilvl w:val="0"/>
          <w:numId w:val="6"/>
        </w:numPr>
        <w:spacing w:before="120" w:after="120" w:line="288" w:lineRule="auto"/>
        <w:ind w:left="0"/>
        <w:jc w:val="left"/>
      </w:pPr>
      <w:r>
        <w:rPr>
          <w:rFonts w:ascii="Arial" w:hAnsi="Arial" w:eastAsia="等线" w:cs="Arial"/>
          <w:sz w:val="22"/>
        </w:rPr>
        <w:t>Have you used AI-related tools for general practice medical education? □ Yes □ No (If No, please skip directly to Part 4)</w:t>
      </w:r>
    </w:p>
    <w:p w14:paraId="1B0AAF7B">
      <w:pPr>
        <w:numPr>
          <w:ilvl w:val="0"/>
          <w:numId w:val="7"/>
        </w:numPr>
        <w:spacing w:before="120" w:after="120" w:line="288" w:lineRule="auto"/>
        <w:ind w:left="0"/>
        <w:jc w:val="left"/>
      </w:pPr>
      <w:r>
        <w:rPr>
          <w:rFonts w:ascii="Arial" w:hAnsi="Arial" w:eastAsia="等线" w:cs="Arial"/>
          <w:sz w:val="22"/>
        </w:rPr>
        <w:t>Types of AI teaching tools you commonly use (multiple choices): □ Medical knowledge retrieval tools (e.g., UpToDate, AI medical Q&amp;A platforms) □ Virtual case simulation platforms □ AI systems for clinical reasoning training □ AI tools for teaching effect analysis □ Others ________</w:t>
      </w:r>
    </w:p>
    <w:p w14:paraId="2A8EABDA">
      <w:pPr>
        <w:numPr>
          <w:ilvl w:val="0"/>
          <w:numId w:val="8"/>
        </w:numPr>
        <w:spacing w:before="120" w:after="120" w:line="288" w:lineRule="auto"/>
        <w:ind w:left="0"/>
        <w:jc w:val="left"/>
      </w:pPr>
      <w:r>
        <w:rPr>
          <w:rFonts w:ascii="Arial" w:hAnsi="Arial" w:eastAsia="等线" w:cs="Arial"/>
          <w:sz w:val="22"/>
        </w:rPr>
        <w:t>Frequency of using AI teaching tools per week: □ &lt; 1 time □ 1-2 times □ ≥3 times</w:t>
      </w:r>
    </w:p>
    <w:p w14:paraId="294FD503">
      <w:pPr>
        <w:numPr>
          <w:ilvl w:val="0"/>
          <w:numId w:val="9"/>
        </w:numPr>
        <w:spacing w:before="120" w:after="120" w:line="288" w:lineRule="auto"/>
        <w:ind w:left="0"/>
        <w:jc w:val="left"/>
      </w:pPr>
      <w:r>
        <w:rPr>
          <w:rFonts w:ascii="Arial" w:hAnsi="Arial" w:eastAsia="等线" w:cs="Arial"/>
          <w:sz w:val="22"/>
        </w:rPr>
        <w:t>Channels to obtain AI teaching tools (multiple choices): □ Unified allocation by the university/hospital □ Industry recommendation □ Independent search □ Peer communication □ Others ________</w:t>
      </w:r>
    </w:p>
    <w:p w14:paraId="792C82F8">
      <w:pPr>
        <w:numPr>
          <w:ilvl w:val="0"/>
          <w:numId w:val="10"/>
        </w:numPr>
        <w:spacing w:before="120" w:after="120" w:line="288" w:lineRule="auto"/>
        <w:ind w:left="0"/>
        <w:jc w:val="left"/>
      </w:pPr>
      <w:r>
        <w:rPr>
          <w:rFonts w:ascii="Arial" w:hAnsi="Arial" w:eastAsia="等线" w:cs="Arial"/>
          <w:sz w:val="22"/>
        </w:rPr>
        <w:t>Perceived ease of operation of existing AI teaching tools: □ Very convenient □ Relatively convenient □ Neutral □ Not very convenient □ Extremely inconvenient</w:t>
      </w:r>
    </w:p>
    <w:p w14:paraId="35C9A19A">
      <w:pPr>
        <w:spacing w:before="300" w:after="120" w:line="288" w:lineRule="auto"/>
        <w:ind w:left="0"/>
        <w:jc w:val="left"/>
        <w:outlineLvl w:val="2"/>
      </w:pPr>
      <w:bookmarkStart w:id="4" w:name="heading_4"/>
      <w:r>
        <w:rPr>
          <w:rFonts w:ascii="Arial" w:hAnsi="Arial" w:eastAsia="等线" w:cs="Arial"/>
          <w:b/>
          <w:sz w:val="30"/>
        </w:rPr>
        <w:t>Part 3: Attitudes toward AI-Enabled Clinical Reasoning Cultivation in General Practice (5-point Likert Scale: 1=Strongly Disagree, 2=Disagree, 3=Neutral, 4=Agree, 5=Strongly Agree)</w:t>
      </w:r>
      <w:bookmarkEnd w:id="4"/>
    </w:p>
    <w:tbl>
      <w:tblPr>
        <w:tblStyle w:val="2"/>
        <w:tblW w:w="8519" w:type="dxa"/>
        <w:jc w:val="center"/>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autofit"/>
        <w:tblCellMar>
          <w:top w:w="0" w:type="dxa"/>
          <w:left w:w="10" w:type="dxa"/>
          <w:bottom w:w="0" w:type="dxa"/>
          <w:right w:w="10" w:type="dxa"/>
        </w:tblCellMar>
      </w:tblPr>
      <w:tblGrid>
        <w:gridCol w:w="595"/>
        <w:gridCol w:w="6059"/>
        <w:gridCol w:w="373"/>
        <w:gridCol w:w="373"/>
        <w:gridCol w:w="373"/>
        <w:gridCol w:w="373"/>
        <w:gridCol w:w="373"/>
      </w:tblGrid>
      <w:tr w14:paraId="753440FD">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tblHeader/>
          <w:jc w:val="center"/>
        </w:trPr>
        <w:tc>
          <w:tcPr>
            <w:tcW w:w="594" w:type="dxa"/>
            <w:tcBorders>
              <w:top w:val="single" w:color="auto" w:sz="4" w:space="0"/>
              <w:bottom w:val="single" w:color="auto" w:sz="4" w:space="0"/>
            </w:tcBorders>
            <w:tcMar>
              <w:top w:w="60" w:type="dxa"/>
              <w:left w:w="120" w:type="dxa"/>
              <w:bottom w:w="30" w:type="dxa"/>
              <w:right w:w="120" w:type="dxa"/>
            </w:tcMar>
            <w:vAlign w:val="center"/>
          </w:tcPr>
          <w:p w14:paraId="46CACAC7">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No.</w:t>
            </w:r>
          </w:p>
        </w:tc>
        <w:tc>
          <w:tcPr>
            <w:tcW w:w="6064" w:type="dxa"/>
            <w:tcBorders>
              <w:top w:val="single" w:color="auto" w:sz="4" w:space="0"/>
              <w:bottom w:val="single" w:color="auto" w:sz="4" w:space="0"/>
            </w:tcBorders>
            <w:tcMar>
              <w:top w:w="60" w:type="dxa"/>
              <w:left w:w="120" w:type="dxa"/>
              <w:bottom w:w="30" w:type="dxa"/>
              <w:right w:w="120" w:type="dxa"/>
            </w:tcMar>
            <w:vAlign w:val="center"/>
          </w:tcPr>
          <w:p w14:paraId="5ECCD3D4">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Statements</w:t>
            </w:r>
          </w:p>
        </w:tc>
        <w:tc>
          <w:tcPr>
            <w:tcW w:w="372" w:type="dxa"/>
            <w:tcBorders>
              <w:top w:val="single" w:color="auto" w:sz="4" w:space="0"/>
              <w:bottom w:val="single" w:color="auto" w:sz="4" w:space="0"/>
            </w:tcBorders>
            <w:tcMar>
              <w:top w:w="60" w:type="dxa"/>
              <w:left w:w="120" w:type="dxa"/>
              <w:bottom w:w="30" w:type="dxa"/>
              <w:right w:w="120" w:type="dxa"/>
            </w:tcMar>
            <w:vAlign w:val="center"/>
          </w:tcPr>
          <w:p w14:paraId="2BE789FB">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1</w:t>
            </w:r>
          </w:p>
        </w:tc>
        <w:tc>
          <w:tcPr>
            <w:tcW w:w="372" w:type="dxa"/>
            <w:tcBorders>
              <w:top w:val="single" w:color="auto" w:sz="4" w:space="0"/>
              <w:bottom w:val="single" w:color="auto" w:sz="4" w:space="0"/>
            </w:tcBorders>
            <w:tcMar>
              <w:top w:w="60" w:type="dxa"/>
              <w:left w:w="120" w:type="dxa"/>
              <w:bottom w:w="30" w:type="dxa"/>
              <w:right w:w="120" w:type="dxa"/>
            </w:tcMar>
            <w:vAlign w:val="center"/>
          </w:tcPr>
          <w:p w14:paraId="1EACC632">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2</w:t>
            </w:r>
          </w:p>
        </w:tc>
        <w:tc>
          <w:tcPr>
            <w:tcW w:w="372" w:type="dxa"/>
            <w:tcBorders>
              <w:top w:val="single" w:color="auto" w:sz="4" w:space="0"/>
              <w:bottom w:val="single" w:color="auto" w:sz="4" w:space="0"/>
            </w:tcBorders>
            <w:tcMar>
              <w:top w:w="60" w:type="dxa"/>
              <w:left w:w="120" w:type="dxa"/>
              <w:bottom w:w="30" w:type="dxa"/>
              <w:right w:w="120" w:type="dxa"/>
            </w:tcMar>
            <w:vAlign w:val="center"/>
          </w:tcPr>
          <w:p w14:paraId="6F122849">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3</w:t>
            </w:r>
          </w:p>
        </w:tc>
        <w:tc>
          <w:tcPr>
            <w:tcW w:w="372" w:type="dxa"/>
            <w:tcBorders>
              <w:top w:val="single" w:color="auto" w:sz="4" w:space="0"/>
              <w:bottom w:val="single" w:color="auto" w:sz="4" w:space="0"/>
            </w:tcBorders>
            <w:tcMar>
              <w:top w:w="60" w:type="dxa"/>
              <w:left w:w="120" w:type="dxa"/>
              <w:bottom w:w="30" w:type="dxa"/>
              <w:right w:w="120" w:type="dxa"/>
            </w:tcMar>
            <w:vAlign w:val="center"/>
          </w:tcPr>
          <w:p w14:paraId="70FBA978">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4</w:t>
            </w:r>
          </w:p>
        </w:tc>
        <w:tc>
          <w:tcPr>
            <w:tcW w:w="372" w:type="dxa"/>
            <w:tcBorders>
              <w:top w:val="single" w:color="auto" w:sz="4" w:space="0"/>
              <w:bottom w:val="single" w:color="auto" w:sz="4" w:space="0"/>
            </w:tcBorders>
            <w:tcMar>
              <w:top w:w="60" w:type="dxa"/>
              <w:left w:w="120" w:type="dxa"/>
              <w:bottom w:w="30" w:type="dxa"/>
              <w:right w:w="120" w:type="dxa"/>
            </w:tcMar>
            <w:vAlign w:val="center"/>
          </w:tcPr>
          <w:p w14:paraId="5E76878D">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5</w:t>
            </w:r>
          </w:p>
        </w:tc>
      </w:tr>
      <w:tr w14:paraId="5E7FA084">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594" w:type="dxa"/>
            <w:tcBorders>
              <w:top w:val="single" w:color="auto" w:sz="4" w:space="0"/>
            </w:tcBorders>
            <w:tcMar>
              <w:top w:w="60" w:type="dxa"/>
              <w:left w:w="120" w:type="dxa"/>
              <w:bottom w:w="30" w:type="dxa"/>
              <w:right w:w="120" w:type="dxa"/>
            </w:tcMar>
            <w:vAlign w:val="center"/>
          </w:tcPr>
          <w:p w14:paraId="4C687C06">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1</w:t>
            </w:r>
          </w:p>
        </w:tc>
        <w:tc>
          <w:tcPr>
            <w:tcW w:w="6064" w:type="dxa"/>
            <w:tcBorders>
              <w:top w:val="single" w:color="auto" w:sz="4" w:space="0"/>
            </w:tcBorders>
            <w:tcMar>
              <w:top w:w="60" w:type="dxa"/>
              <w:left w:w="120" w:type="dxa"/>
              <w:bottom w:w="30" w:type="dxa"/>
              <w:right w:w="120" w:type="dxa"/>
            </w:tcMar>
            <w:vAlign w:val="center"/>
          </w:tcPr>
          <w:p w14:paraId="436BC473">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AI technology can help improve the overall clinical reasoning ability of standardized training residents in general practice</w:t>
            </w:r>
          </w:p>
        </w:tc>
        <w:tc>
          <w:tcPr>
            <w:tcW w:w="372" w:type="dxa"/>
            <w:tcBorders>
              <w:top w:val="single" w:color="auto" w:sz="4" w:space="0"/>
            </w:tcBorders>
            <w:tcMar>
              <w:top w:w="60" w:type="dxa"/>
              <w:left w:w="120" w:type="dxa"/>
              <w:bottom w:w="30" w:type="dxa"/>
              <w:right w:w="120" w:type="dxa"/>
            </w:tcMar>
            <w:vAlign w:val="center"/>
          </w:tcPr>
          <w:p w14:paraId="4C34273D">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Borders>
              <w:top w:val="single" w:color="auto" w:sz="4" w:space="0"/>
            </w:tcBorders>
            <w:tcMar>
              <w:top w:w="60" w:type="dxa"/>
              <w:left w:w="120" w:type="dxa"/>
              <w:bottom w:w="30" w:type="dxa"/>
              <w:right w:w="120" w:type="dxa"/>
            </w:tcMar>
            <w:vAlign w:val="center"/>
          </w:tcPr>
          <w:p w14:paraId="40AA37E8">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Borders>
              <w:top w:val="single" w:color="auto" w:sz="4" w:space="0"/>
            </w:tcBorders>
            <w:tcMar>
              <w:top w:w="60" w:type="dxa"/>
              <w:left w:w="120" w:type="dxa"/>
              <w:bottom w:w="30" w:type="dxa"/>
              <w:right w:w="120" w:type="dxa"/>
            </w:tcMar>
            <w:vAlign w:val="center"/>
          </w:tcPr>
          <w:p w14:paraId="549C157C">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Borders>
              <w:top w:val="single" w:color="auto" w:sz="4" w:space="0"/>
            </w:tcBorders>
            <w:tcMar>
              <w:top w:w="60" w:type="dxa"/>
              <w:left w:w="120" w:type="dxa"/>
              <w:bottom w:w="30" w:type="dxa"/>
              <w:right w:w="120" w:type="dxa"/>
            </w:tcMar>
            <w:vAlign w:val="center"/>
          </w:tcPr>
          <w:p w14:paraId="56F3F27D">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Borders>
              <w:top w:val="single" w:color="auto" w:sz="4" w:space="0"/>
            </w:tcBorders>
            <w:tcMar>
              <w:top w:w="60" w:type="dxa"/>
              <w:left w:w="120" w:type="dxa"/>
              <w:bottom w:w="30" w:type="dxa"/>
              <w:right w:w="120" w:type="dxa"/>
            </w:tcMar>
            <w:vAlign w:val="center"/>
          </w:tcPr>
          <w:p w14:paraId="41B30ED4">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3D32A81A">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594" w:type="dxa"/>
            <w:tcMar>
              <w:top w:w="60" w:type="dxa"/>
              <w:left w:w="120" w:type="dxa"/>
              <w:bottom w:w="30" w:type="dxa"/>
              <w:right w:w="120" w:type="dxa"/>
            </w:tcMar>
            <w:vAlign w:val="center"/>
          </w:tcPr>
          <w:p w14:paraId="6ED780BD">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2</w:t>
            </w:r>
          </w:p>
        </w:tc>
        <w:tc>
          <w:tcPr>
            <w:tcW w:w="6064" w:type="dxa"/>
            <w:tcMar>
              <w:top w:w="60" w:type="dxa"/>
              <w:left w:w="120" w:type="dxa"/>
              <w:bottom w:w="30" w:type="dxa"/>
              <w:right w:w="120" w:type="dxa"/>
            </w:tcMar>
            <w:vAlign w:val="center"/>
          </w:tcPr>
          <w:p w14:paraId="002EA9B5">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AI tools can effectively assist in the teaching and cultivation of general practice comorbidity management reasoning</w:t>
            </w:r>
          </w:p>
        </w:tc>
        <w:tc>
          <w:tcPr>
            <w:tcW w:w="372" w:type="dxa"/>
            <w:tcMar>
              <w:top w:w="60" w:type="dxa"/>
              <w:left w:w="120" w:type="dxa"/>
              <w:bottom w:w="30" w:type="dxa"/>
              <w:right w:w="120" w:type="dxa"/>
            </w:tcMar>
            <w:vAlign w:val="center"/>
          </w:tcPr>
          <w:p w14:paraId="2546C196">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04688553">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4728EC24">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73F71CB3">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2EDB3F42">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74F075E2">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594" w:type="dxa"/>
            <w:tcMar>
              <w:top w:w="60" w:type="dxa"/>
              <w:left w:w="120" w:type="dxa"/>
              <w:bottom w:w="30" w:type="dxa"/>
              <w:right w:w="120" w:type="dxa"/>
            </w:tcMar>
            <w:vAlign w:val="center"/>
          </w:tcPr>
          <w:p w14:paraId="2E7D6A71">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3</w:t>
            </w:r>
          </w:p>
        </w:tc>
        <w:tc>
          <w:tcPr>
            <w:tcW w:w="6064" w:type="dxa"/>
            <w:tcMar>
              <w:top w:w="60" w:type="dxa"/>
              <w:left w:w="120" w:type="dxa"/>
              <w:bottom w:w="30" w:type="dxa"/>
              <w:right w:w="120" w:type="dxa"/>
            </w:tcMar>
            <w:vAlign w:val="center"/>
          </w:tcPr>
          <w:p w14:paraId="6B7E29ED">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AI can accurately identify the deviation points of standardized training residents in general practice clinical reasoning</w:t>
            </w:r>
          </w:p>
        </w:tc>
        <w:tc>
          <w:tcPr>
            <w:tcW w:w="372" w:type="dxa"/>
            <w:tcMar>
              <w:top w:w="60" w:type="dxa"/>
              <w:left w:w="120" w:type="dxa"/>
              <w:bottom w:w="30" w:type="dxa"/>
              <w:right w:w="120" w:type="dxa"/>
            </w:tcMar>
            <w:vAlign w:val="center"/>
          </w:tcPr>
          <w:p w14:paraId="4369493C">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2F9D2558">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38B425DA">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3B41D63B">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3A1D552B">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3FEA40B1">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594" w:type="dxa"/>
            <w:tcMar>
              <w:top w:w="60" w:type="dxa"/>
              <w:left w:w="120" w:type="dxa"/>
              <w:bottom w:w="30" w:type="dxa"/>
              <w:right w:w="120" w:type="dxa"/>
            </w:tcMar>
            <w:vAlign w:val="center"/>
          </w:tcPr>
          <w:p w14:paraId="09141F41">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4</w:t>
            </w:r>
          </w:p>
        </w:tc>
        <w:tc>
          <w:tcPr>
            <w:tcW w:w="6064" w:type="dxa"/>
            <w:tcMar>
              <w:top w:w="60" w:type="dxa"/>
              <w:left w:w="120" w:type="dxa"/>
              <w:bottom w:w="30" w:type="dxa"/>
              <w:right w:w="120" w:type="dxa"/>
            </w:tcMar>
            <w:vAlign w:val="center"/>
          </w:tcPr>
          <w:p w14:paraId="200BB6E3">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AI-enabled training models can make up for the deficiencies of traditional general practice clinical reasoning teaching</w:t>
            </w:r>
          </w:p>
        </w:tc>
        <w:tc>
          <w:tcPr>
            <w:tcW w:w="372" w:type="dxa"/>
            <w:tcMar>
              <w:top w:w="60" w:type="dxa"/>
              <w:left w:w="120" w:type="dxa"/>
              <w:bottom w:w="30" w:type="dxa"/>
              <w:right w:w="120" w:type="dxa"/>
            </w:tcMar>
            <w:vAlign w:val="center"/>
          </w:tcPr>
          <w:p w14:paraId="3D844D2E">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6A11E49E">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44601044">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4DE59739">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2E4051B4">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543C046E">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594" w:type="dxa"/>
            <w:tcMar>
              <w:top w:w="60" w:type="dxa"/>
              <w:left w:w="120" w:type="dxa"/>
              <w:bottom w:w="30" w:type="dxa"/>
              <w:right w:w="120" w:type="dxa"/>
            </w:tcMar>
            <w:vAlign w:val="center"/>
          </w:tcPr>
          <w:p w14:paraId="64CB493A">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5</w:t>
            </w:r>
          </w:p>
        </w:tc>
        <w:tc>
          <w:tcPr>
            <w:tcW w:w="6064" w:type="dxa"/>
            <w:tcMar>
              <w:top w:w="60" w:type="dxa"/>
              <w:left w:w="120" w:type="dxa"/>
              <w:bottom w:w="30" w:type="dxa"/>
              <w:right w:w="120" w:type="dxa"/>
            </w:tcMar>
            <w:vAlign w:val="center"/>
          </w:tcPr>
          <w:p w14:paraId="537D03BB">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AI-integrated teaching models are worthy of popularization and application in general practice medical education</w:t>
            </w:r>
          </w:p>
        </w:tc>
        <w:tc>
          <w:tcPr>
            <w:tcW w:w="372" w:type="dxa"/>
            <w:tcMar>
              <w:top w:w="60" w:type="dxa"/>
              <w:left w:w="120" w:type="dxa"/>
              <w:bottom w:w="30" w:type="dxa"/>
              <w:right w:w="120" w:type="dxa"/>
            </w:tcMar>
            <w:vAlign w:val="center"/>
          </w:tcPr>
          <w:p w14:paraId="0D560B36">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3F922419">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0EF4B97A">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56C4B8B8">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3E5DC8CC">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1F4F0912">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594" w:type="dxa"/>
            <w:tcMar>
              <w:top w:w="60" w:type="dxa"/>
              <w:left w:w="120" w:type="dxa"/>
              <w:bottom w:w="30" w:type="dxa"/>
              <w:right w:w="120" w:type="dxa"/>
            </w:tcMar>
            <w:vAlign w:val="center"/>
          </w:tcPr>
          <w:p w14:paraId="7EBA02CD">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6</w:t>
            </w:r>
          </w:p>
        </w:tc>
        <w:tc>
          <w:tcPr>
            <w:tcW w:w="6064" w:type="dxa"/>
            <w:tcMar>
              <w:top w:w="60" w:type="dxa"/>
              <w:left w:w="120" w:type="dxa"/>
              <w:bottom w:w="30" w:type="dxa"/>
              <w:right w:w="120" w:type="dxa"/>
            </w:tcMar>
            <w:vAlign w:val="center"/>
          </w:tcPr>
          <w:p w14:paraId="4105B384">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AI technology can improve the efficiency and accuracy of general practice clinical reasoning teaching</w:t>
            </w:r>
          </w:p>
        </w:tc>
        <w:tc>
          <w:tcPr>
            <w:tcW w:w="372" w:type="dxa"/>
            <w:tcMar>
              <w:top w:w="60" w:type="dxa"/>
              <w:left w:w="120" w:type="dxa"/>
              <w:bottom w:w="30" w:type="dxa"/>
              <w:right w:w="120" w:type="dxa"/>
            </w:tcMar>
            <w:vAlign w:val="center"/>
          </w:tcPr>
          <w:p w14:paraId="42174A7C">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67E852AE">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516306F0">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0911CB72">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3951DE1E">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148BF6D4">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594" w:type="dxa"/>
            <w:tcBorders>
              <w:bottom w:val="single" w:color="auto" w:sz="4" w:space="0"/>
            </w:tcBorders>
            <w:tcMar>
              <w:top w:w="60" w:type="dxa"/>
              <w:left w:w="120" w:type="dxa"/>
              <w:bottom w:w="30" w:type="dxa"/>
              <w:right w:w="120" w:type="dxa"/>
            </w:tcMar>
            <w:vAlign w:val="center"/>
          </w:tcPr>
          <w:p w14:paraId="5B801A11">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7</w:t>
            </w:r>
          </w:p>
        </w:tc>
        <w:tc>
          <w:tcPr>
            <w:tcW w:w="6064" w:type="dxa"/>
            <w:tcBorders>
              <w:bottom w:val="single" w:color="auto" w:sz="4" w:space="0"/>
            </w:tcBorders>
            <w:tcMar>
              <w:top w:w="60" w:type="dxa"/>
              <w:left w:w="120" w:type="dxa"/>
              <w:bottom w:w="30" w:type="dxa"/>
              <w:right w:w="120" w:type="dxa"/>
            </w:tcMar>
            <w:vAlign w:val="center"/>
          </w:tcPr>
          <w:p w14:paraId="697425D0">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I am willing to participate in training on AI teaching tools and apply them to practical teaching</w:t>
            </w:r>
          </w:p>
        </w:tc>
        <w:tc>
          <w:tcPr>
            <w:tcW w:w="372" w:type="dxa"/>
            <w:tcBorders>
              <w:bottom w:val="single" w:color="auto" w:sz="4" w:space="0"/>
            </w:tcBorders>
            <w:tcMar>
              <w:top w:w="60" w:type="dxa"/>
              <w:left w:w="120" w:type="dxa"/>
              <w:bottom w:w="30" w:type="dxa"/>
              <w:right w:w="120" w:type="dxa"/>
            </w:tcMar>
            <w:vAlign w:val="center"/>
          </w:tcPr>
          <w:p w14:paraId="27A83E5D">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Borders>
              <w:bottom w:val="single" w:color="auto" w:sz="4" w:space="0"/>
            </w:tcBorders>
            <w:tcMar>
              <w:top w:w="60" w:type="dxa"/>
              <w:left w:w="120" w:type="dxa"/>
              <w:bottom w:w="30" w:type="dxa"/>
              <w:right w:w="120" w:type="dxa"/>
            </w:tcMar>
            <w:vAlign w:val="center"/>
          </w:tcPr>
          <w:p w14:paraId="3A55182B">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Borders>
              <w:bottom w:val="single" w:color="auto" w:sz="4" w:space="0"/>
            </w:tcBorders>
            <w:tcMar>
              <w:top w:w="60" w:type="dxa"/>
              <w:left w:w="120" w:type="dxa"/>
              <w:bottom w:w="30" w:type="dxa"/>
              <w:right w:w="120" w:type="dxa"/>
            </w:tcMar>
            <w:vAlign w:val="center"/>
          </w:tcPr>
          <w:p w14:paraId="73809EB4">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Borders>
              <w:bottom w:val="single" w:color="auto" w:sz="4" w:space="0"/>
            </w:tcBorders>
            <w:tcMar>
              <w:top w:w="60" w:type="dxa"/>
              <w:left w:w="120" w:type="dxa"/>
              <w:bottom w:w="30" w:type="dxa"/>
              <w:right w:w="120" w:type="dxa"/>
            </w:tcMar>
            <w:vAlign w:val="center"/>
          </w:tcPr>
          <w:p w14:paraId="7AB1E83B">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Borders>
              <w:bottom w:val="single" w:color="auto" w:sz="4" w:space="0"/>
            </w:tcBorders>
            <w:tcMar>
              <w:top w:w="60" w:type="dxa"/>
              <w:left w:w="120" w:type="dxa"/>
              <w:bottom w:w="30" w:type="dxa"/>
              <w:right w:w="120" w:type="dxa"/>
            </w:tcMar>
            <w:vAlign w:val="center"/>
          </w:tcPr>
          <w:p w14:paraId="342D5346">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bl>
    <w:p w14:paraId="2CEA55E7">
      <w:pPr>
        <w:spacing w:before="300" w:after="120" w:line="288" w:lineRule="auto"/>
        <w:ind w:left="0"/>
        <w:jc w:val="left"/>
        <w:outlineLvl w:val="2"/>
      </w:pPr>
      <w:bookmarkStart w:id="5" w:name="heading_5"/>
      <w:r>
        <w:rPr>
          <w:rFonts w:ascii="Arial" w:hAnsi="Arial" w:eastAsia="等线" w:cs="Arial"/>
          <w:b/>
          <w:sz w:val="30"/>
        </w:rPr>
        <w:t>Part 4: Demands and Concerns regarding AI-Enabled Clinical Reasoning Cultivation in General Practice</w:t>
      </w:r>
      <w:bookmarkEnd w:id="5"/>
    </w:p>
    <w:p w14:paraId="5AF1C2B0">
      <w:pPr>
        <w:spacing w:before="260" w:after="120" w:line="288" w:lineRule="auto"/>
        <w:ind w:left="0"/>
        <w:jc w:val="left"/>
        <w:outlineLvl w:val="3"/>
      </w:pPr>
      <w:bookmarkStart w:id="6" w:name="heading_6"/>
      <w:r>
        <w:rPr>
          <w:rFonts w:ascii="Arial" w:hAnsi="Arial" w:eastAsia="等线" w:cs="Arial"/>
          <w:b/>
          <w:sz w:val="28"/>
        </w:rPr>
        <w:t>1. Core Demands (multiple choices, maximum 5 options)</w:t>
      </w:r>
      <w:bookmarkEnd w:id="6"/>
    </w:p>
    <w:p w14:paraId="428B8D70">
      <w:pPr>
        <w:spacing w:before="120" w:after="120" w:line="288" w:lineRule="auto"/>
        <w:ind w:left="0"/>
        <w:jc w:val="left"/>
      </w:pPr>
      <w:r>
        <w:rPr>
          <w:rFonts w:ascii="Arial" w:hAnsi="Arial" w:eastAsia="等线" w:cs="Arial"/>
          <w:sz w:val="22"/>
        </w:rPr>
        <w:t>□ Authenticity and richness of general practice-specific cases □ Operational fluency and user experience of AI systems</w:t>
      </w:r>
    </w:p>
    <w:p w14:paraId="2AAFEEC4">
      <w:pPr>
        <w:spacing w:before="120" w:after="120" w:line="288" w:lineRule="auto"/>
        <w:ind w:left="0"/>
        <w:jc w:val="left"/>
      </w:pPr>
      <w:r>
        <w:rPr>
          <w:rFonts w:ascii="Arial" w:hAnsi="Arial" w:eastAsia="等线" w:cs="Arial"/>
          <w:sz w:val="22"/>
        </w:rPr>
        <w:t>□ High-fidelity simulation of primary care clinical scenarios □ Integration of community health resource information</w:t>
      </w:r>
    </w:p>
    <w:p w14:paraId="19845391">
      <w:pPr>
        <w:spacing w:before="120" w:after="120" w:line="288" w:lineRule="auto"/>
        <w:ind w:left="0"/>
        <w:jc w:val="left"/>
      </w:pPr>
      <w:r>
        <w:rPr>
          <w:rFonts w:ascii="Arial" w:hAnsi="Arial" w:eastAsia="等线" w:cs="Arial"/>
          <w:sz w:val="22"/>
        </w:rPr>
        <w:t>□ AI system's ability to evaluate humanistic care competency □ Real-time quantitative analysis of teaching effects</w:t>
      </w:r>
    </w:p>
    <w:p w14:paraId="619B8A3F">
      <w:pPr>
        <w:spacing w:before="120" w:after="120" w:line="288" w:lineRule="auto"/>
        <w:ind w:left="0"/>
        <w:jc w:val="left"/>
      </w:pPr>
      <w:r>
        <w:rPr>
          <w:rFonts w:ascii="Arial" w:hAnsi="Arial" w:eastAsia="等线" w:cs="Arial"/>
          <w:sz w:val="22"/>
        </w:rPr>
        <w:t>□ Personalized learning pathway push for standardized training residents □ Special simulation of general practice referral scenarios</w:t>
      </w:r>
    </w:p>
    <w:p w14:paraId="79CC69B2">
      <w:pPr>
        <w:spacing w:before="120" w:after="120" w:line="288" w:lineRule="auto"/>
        <w:ind w:left="0"/>
        <w:jc w:val="left"/>
      </w:pPr>
      <w:r>
        <w:rPr>
          <w:rFonts w:ascii="Arial" w:hAnsi="Arial" w:eastAsia="等线" w:cs="Arial"/>
          <w:sz w:val="22"/>
        </w:rPr>
        <w:t>□ In-depth integration of AI feedback and offline faculty guidance □ AI deduction module for chronic disease continuous management</w:t>
      </w:r>
    </w:p>
    <w:p w14:paraId="7AF090D2">
      <w:pPr>
        <w:spacing w:before="120" w:after="120" w:line="288" w:lineRule="auto"/>
        <w:ind w:left="0"/>
        <w:jc w:val="left"/>
      </w:pPr>
      <w:r>
        <w:rPr>
          <w:rFonts w:ascii="Arial" w:hAnsi="Arial" w:eastAsia="等线" w:cs="Arial"/>
          <w:sz w:val="22"/>
        </w:rPr>
        <w:t>□ Others ________</w:t>
      </w:r>
    </w:p>
    <w:p w14:paraId="2B0FCF4F">
      <w:pPr>
        <w:spacing w:before="260" w:after="120" w:line="288" w:lineRule="auto"/>
        <w:ind w:left="0"/>
        <w:jc w:val="left"/>
        <w:outlineLvl w:val="3"/>
      </w:pPr>
      <w:bookmarkStart w:id="7" w:name="heading_7"/>
      <w:r>
        <w:rPr>
          <w:rFonts w:ascii="Arial" w:hAnsi="Arial" w:eastAsia="等线" w:cs="Arial"/>
          <w:b/>
          <w:sz w:val="28"/>
        </w:rPr>
        <w:t>2. Major Concerns (multiple choices, maximum 5 options)</w:t>
      </w:r>
      <w:bookmarkEnd w:id="7"/>
    </w:p>
    <w:p w14:paraId="6BF7E531">
      <w:pPr>
        <w:spacing w:before="120" w:after="120" w:line="288" w:lineRule="auto"/>
        <w:ind w:left="0"/>
        <w:jc w:val="left"/>
      </w:pPr>
      <w:r>
        <w:rPr>
          <w:rFonts w:ascii="Arial" w:hAnsi="Arial" w:eastAsia="等线" w:cs="Arial"/>
          <w:sz w:val="22"/>
        </w:rPr>
        <w:t>□ Rigid clinical reasoning of standardized training residents caused by over-reliance on AI □ Lack of humanistic dimensions in AI feedback, making it difficult to cultivate doctor-patient communication skills</w:t>
      </w:r>
    </w:p>
    <w:p w14:paraId="579C6786">
      <w:pPr>
        <w:spacing w:before="120" w:after="120" w:line="288" w:lineRule="auto"/>
        <w:ind w:left="0"/>
        <w:jc w:val="left"/>
      </w:pPr>
      <w:r>
        <w:rPr>
          <w:rFonts w:ascii="Arial" w:hAnsi="Arial" w:eastAsia="等线" w:cs="Arial"/>
          <w:sz w:val="22"/>
        </w:rPr>
        <w:t>□ Ethical and privacy risks of primary care medical data in AI systems □ Low matching degree between AI tools and general practice medical education</w:t>
      </w:r>
    </w:p>
    <w:p w14:paraId="0C6E1BF3">
      <w:pPr>
        <w:spacing w:before="120" w:after="120" w:line="288" w:lineRule="auto"/>
        <w:ind w:left="0"/>
        <w:jc w:val="left"/>
      </w:pPr>
      <w:r>
        <w:rPr>
          <w:rFonts w:ascii="Arial" w:hAnsi="Arial" w:eastAsia="等线" w:cs="Arial"/>
          <w:sz w:val="22"/>
        </w:rPr>
        <w:t>□ The update speed of AI system cases cannot keep up with clinical needs □ Insufficient AI operation ability of standardized training residents affecting learning effects</w:t>
      </w:r>
    </w:p>
    <w:p w14:paraId="2898E129">
      <w:pPr>
        <w:spacing w:before="120" w:after="120" w:line="288" w:lineRule="auto"/>
        <w:ind w:left="0"/>
        <w:jc w:val="left"/>
      </w:pPr>
      <w:r>
        <w:rPr>
          <w:rFonts w:ascii="Arial" w:hAnsi="Arial" w:eastAsia="等线" w:cs="Arial"/>
          <w:sz w:val="22"/>
        </w:rPr>
        <w:t>□ Insufficient AI application ability of faculty, making it difficult to exert the value of tools □ Lack of objectivity and accuracy in AI evaluation results</w:t>
      </w:r>
    </w:p>
    <w:p w14:paraId="48715CBF">
      <w:pPr>
        <w:spacing w:before="120" w:after="120" w:line="288" w:lineRule="auto"/>
        <w:ind w:left="0"/>
        <w:jc w:val="left"/>
      </w:pPr>
      <w:r>
        <w:rPr>
          <w:rFonts w:ascii="Arial" w:hAnsi="Arial" w:eastAsia="等线" w:cs="Arial"/>
          <w:sz w:val="22"/>
        </w:rPr>
        <w:t>□ AI tools increase the teaching workload □ Others ________</w:t>
      </w:r>
    </w:p>
    <w:p w14:paraId="68B6E8FD">
      <w:pPr>
        <w:spacing w:before="260" w:after="120" w:line="288" w:lineRule="auto"/>
        <w:ind w:left="0"/>
        <w:jc w:val="left"/>
        <w:outlineLvl w:val="3"/>
      </w:pPr>
      <w:bookmarkStart w:id="8" w:name="heading_8"/>
      <w:r>
        <w:rPr>
          <w:rFonts w:ascii="Arial" w:hAnsi="Arial" w:eastAsia="等线" w:cs="Arial"/>
          <w:b/>
          <w:sz w:val="28"/>
        </w:rPr>
        <w:t>3. Open-Ended Question</w:t>
      </w:r>
      <w:bookmarkEnd w:id="8"/>
    </w:p>
    <w:p w14:paraId="2CBAF0F0">
      <w:pPr>
        <w:spacing w:before="120" w:after="120" w:line="288" w:lineRule="auto"/>
        <w:ind w:left="0"/>
        <w:jc w:val="left"/>
      </w:pPr>
      <w:r>
        <w:rPr>
          <w:rFonts w:ascii="Arial" w:hAnsi="Arial" w:eastAsia="等线" w:cs="Arial"/>
          <w:sz w:val="22"/>
        </w:rPr>
        <w:t>What do you think is the most urgent problem to be solved in the current AI-enabled clinical reasoning cultivation in general practice? What specific suggestions do you have for the construction of an AI general practice teaching platform?</w:t>
      </w:r>
      <w:bookmarkStart w:id="9" w:name="_GoBack"/>
      <w:bookmarkEnd w:id="9"/>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152E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888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5"/>
      <w:numFmt w:val="decimal"/>
      <w:lvlText w:val="%1."/>
      <w:lvlJc w:val="left"/>
      <w:rPr>
        <w:color w:val="3370FF"/>
      </w:rPr>
    </w:lvl>
  </w:abstractNum>
  <w:abstractNum w:abstractNumId="1">
    <w:nsid w:val="B5E306ED"/>
    <w:multiLevelType w:val="singleLevel"/>
    <w:tmpl w:val="B5E306ED"/>
    <w:lvl w:ilvl="0" w:tentative="0">
      <w:start w:val="5"/>
      <w:numFmt w:val="decimal"/>
      <w:lvlText w:val="%1."/>
      <w:lvlJc w:val="left"/>
      <w:rPr>
        <w:color w:val="3370FF"/>
      </w:rPr>
    </w:lvl>
  </w:abstractNum>
  <w:abstractNum w:abstractNumId="2">
    <w:nsid w:val="BF205925"/>
    <w:multiLevelType w:val="singleLevel"/>
    <w:tmpl w:val="BF205925"/>
    <w:lvl w:ilvl="0" w:tentative="0">
      <w:start w:val="4"/>
      <w:numFmt w:val="decimal"/>
      <w:lvlText w:val="%1."/>
      <w:lvlJc w:val="left"/>
      <w:rPr>
        <w:color w:val="3370FF"/>
      </w:rPr>
    </w:lvl>
  </w:abstractNum>
  <w:abstractNum w:abstractNumId="3">
    <w:nsid w:val="CF092B84"/>
    <w:multiLevelType w:val="singleLevel"/>
    <w:tmpl w:val="CF092B84"/>
    <w:lvl w:ilvl="0" w:tentative="0">
      <w:start w:val="2"/>
      <w:numFmt w:val="decimal"/>
      <w:lvlText w:val="%1."/>
      <w:lvlJc w:val="left"/>
      <w:rPr>
        <w:color w:val="3370FF"/>
      </w:rPr>
    </w:lvl>
  </w:abstractNum>
  <w:abstractNum w:abstractNumId="4">
    <w:nsid w:val="0053208E"/>
    <w:multiLevelType w:val="singleLevel"/>
    <w:tmpl w:val="0053208E"/>
    <w:lvl w:ilvl="0" w:tentative="0">
      <w:start w:val="1"/>
      <w:numFmt w:val="decimal"/>
      <w:lvlText w:val="%1."/>
      <w:lvlJc w:val="left"/>
      <w:rPr>
        <w:color w:val="3370FF"/>
      </w:rPr>
    </w:lvl>
  </w:abstractNum>
  <w:abstractNum w:abstractNumId="5">
    <w:nsid w:val="0248C179"/>
    <w:multiLevelType w:val="singleLevel"/>
    <w:tmpl w:val="0248C179"/>
    <w:lvl w:ilvl="0" w:tentative="0">
      <w:start w:val="4"/>
      <w:numFmt w:val="decimal"/>
      <w:lvlText w:val="%1."/>
      <w:lvlJc w:val="left"/>
      <w:rPr>
        <w:color w:val="3370FF"/>
      </w:rPr>
    </w:lvl>
  </w:abstractNum>
  <w:abstractNum w:abstractNumId="6">
    <w:nsid w:val="03D62ECE"/>
    <w:multiLevelType w:val="singleLevel"/>
    <w:tmpl w:val="03D62ECE"/>
    <w:lvl w:ilvl="0" w:tentative="0">
      <w:start w:val="1"/>
      <w:numFmt w:val="decimal"/>
      <w:lvlText w:val="%1."/>
      <w:lvlJc w:val="left"/>
      <w:rPr>
        <w:color w:val="3370FF"/>
      </w:rPr>
    </w:lvl>
  </w:abstractNum>
  <w:abstractNum w:abstractNumId="7">
    <w:nsid w:val="25B654F3"/>
    <w:multiLevelType w:val="singleLevel"/>
    <w:tmpl w:val="25B654F3"/>
    <w:lvl w:ilvl="0" w:tentative="0">
      <w:start w:val="2"/>
      <w:numFmt w:val="decimal"/>
      <w:lvlText w:val="%1."/>
      <w:lvlJc w:val="left"/>
      <w:rPr>
        <w:color w:val="3370FF"/>
      </w:rPr>
    </w:lvl>
  </w:abstractNum>
  <w:abstractNum w:abstractNumId="8">
    <w:nsid w:val="59ADCABA"/>
    <w:multiLevelType w:val="singleLevel"/>
    <w:tmpl w:val="59ADCABA"/>
    <w:lvl w:ilvl="0" w:tentative="0">
      <w:start w:val="3"/>
      <w:numFmt w:val="decimal"/>
      <w:lvlText w:val="%1."/>
      <w:lvlJc w:val="left"/>
      <w:rPr>
        <w:color w:val="3370FF"/>
      </w:rPr>
    </w:lvl>
  </w:abstractNum>
  <w:abstractNum w:abstractNumId="9">
    <w:nsid w:val="72183CF9"/>
    <w:multiLevelType w:val="singleLevel"/>
    <w:tmpl w:val="72183CF9"/>
    <w:lvl w:ilvl="0" w:tentative="0">
      <w:start w:val="3"/>
      <w:numFmt w:val="decimal"/>
      <w:lvlText w:val="%1."/>
      <w:lvlJc w:val="left"/>
      <w:rPr>
        <w:color w:val="3370FF"/>
      </w:rPr>
    </w:lvl>
  </w:abstractNum>
  <w:num w:numId="1">
    <w:abstractNumId w:val="4"/>
  </w:num>
  <w:num w:numId="2">
    <w:abstractNumId w:val="3"/>
  </w:num>
  <w:num w:numId="3">
    <w:abstractNumId w:val="8"/>
  </w:num>
  <w:num w:numId="4">
    <w:abstractNumId w:val="2"/>
  </w:num>
  <w:num w:numId="5">
    <w:abstractNumId w:val="1"/>
  </w:num>
  <w:num w:numId="6">
    <w:abstractNumId w:val="6"/>
  </w:num>
  <w:num w:numId="7">
    <w:abstractNumId w:val="7"/>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F56967"/>
    <w:rsid w:val="28DC68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1592</Words>
  <Characters>8631</Characters>
  <TotalTime>3</TotalTime>
  <ScaleCrop>false</ScaleCrop>
  <LinksUpToDate>false</LinksUpToDate>
  <CharactersWithSpaces>10008</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2026-03-05T02:49:00Z</dcterms:created>
  <dc:creator>Apache POI</dc:creator>
  <cp:lastModifiedBy>邓玮</cp:lastModifiedBy>
  <dcterms:modified xsi:type="dcterms:W3CDTF">2026-03-05T02:53:55Z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3C32560FF68D48ACBCA354D7284DDBC6_13</vt:lpwstr>
  </property>
  <property fmtid="{D5CDD505-2E9C-101B-9397-08002B2CF9AE}" pid="4" name="KSOTemplateDocerSaveRecord">
    <vt:lpwstr>eyJoZGlkIjoiYWVmMmQ2YTc3ZjgxMzNiMTc1ZGVmMGU3NTliYTkyYWUiLCJ1c2VySWQiOiIzMjE1NTg5OTUifQ==</vt:lpwstr>
  </property>
</Properties>
</file>